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4221858" name="019fae83-39c8-7aa8-b8b2-3128c162f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83304" name="019fae83-39c8-7aa8-b8b2-3128c162f5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4595488" name="019fae9a-f4b3-7c6b-827a-99faec74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346" name="019fae9a-f4b3-7c6b-827a-99faec7425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 und 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3123182" name="019fae6e-2eaa-7dd5-b7fd-e879d913c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290124" name="019fae6e-2eaa-7dd5-b7fd-e879d913ce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763368" name="019fae6e-e3c4-7c18-b245-c6eebaa43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320470" name="019fae6e-e3c4-7c18-b245-c6eebaa434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2152441" name="019fae9a-521f-7469-b419-d0e12d0ec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71771" name="019fae9a-521f-7469-b419-d0e12d0ec1e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533224" name="019fae9d-f7aa-7f7d-ab8e-e7c665c82c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07748" name="019fae9d-f7aa-7f7d-ab8e-e7c665c82cc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3674481" name="019fae6f-3afc-7bec-acbc-bf1b35507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992925" name="019fae6f-3afc-7bec-acbc-bf1b355070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831678" name="019fae98-7acf-79d7-82b2-12479515f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34298" name="019fae98-7acf-79d7-82b2-12479515fed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7751507" name="019fae99-ba73-716c-a2c8-26a455f89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83260" name="019fae99-ba73-716c-a2c8-26a455f895c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1978176" name="019fae9f-821a-772d-aca7-787d2de27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331031" name="019fae9f-821a-772d-aca7-787d2de27f9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669418" name="019faea1-245b-7a47-85cb-de85e1892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726865" name="019faea1-245b-7a47-85cb-de85e189260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7436809" name="019fae6c-f8ac-78e9-9bb5-3ddefa4e1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42257" name="019fae6c-f8ac-78e9-9bb5-3ddefa4e169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und 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111525" name="019fae6d-74a7-747f-85fb-0730de0a8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802621" name="019fae6d-74a7-747f-85fb-0730de0a89e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750757" name="019fae8b-8514-7b0f-9b71-31fd740fb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597238" name="019fae8b-8514-7b0f-9b71-31fd740fb5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062867" name="019fae9a-9ec7-7bb0-b97f-8041d4771c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167129" name="019fae9a-9ec7-7bb0-b97f-8041d4771cb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6763797" name="019fae9d-6942-7b47-a36a-e452fd68c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51444" name="019fae9d-6942-7b47-a36a-e452fd68c4c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3530813" name="019fae9e-7558-7328-9d8a-ab37267ae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00645" name="019fae9e-7558-7328-9d8a-ab37267aee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8839423" name="019fae87-9fd2-7d94-8e7a-07704a74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779124" name="019fae87-9fd2-7d94-8e7a-07704a74a1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494240" name="019fae88-57e2-78c2-ab1f-83e0a208c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383581" name="019fae88-57e2-78c2-ab1f-83e0a208c9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331189" name="019fae88-e0d3-71bd-b66d-72dd62657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270848" name="019fae88-e0d3-71bd-b66d-72dd6265728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6621317" name="019fae8c-242e-71fd-aa3d-dd7eba54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899338" name="019fae8c-242e-71fd-aa3d-dd7eba544e7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Ranhmen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8814496" name="019fae8f-312c-7158-80e8-729d59154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491590" name="019fae8f-312c-7158-80e8-729d59154a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Eingang und 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3106943" name="019fae99-150c-77ca-a301-6fb2e9510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21236" name="019fae99-150c-77ca-a301-6fb2e95105b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712776" name="019fae9c-ca11-7b7e-8c3a-7f54fa1ed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54260" name="019fae9c-ca11-7b7e-8c3a-7f54fa1ed9a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216001" name="019faea9-1fa4-7818-b26f-3ec10455c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470357" name="019faea9-1fa4-7818-b26f-3ec10455c09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Abflussrohr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961219" name="019faea0-7695-7ab1-9a07-fb7ced1e45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207235" name="019faea0-7695-7ab1-9a07-fb7ced1e458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bituminöser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280089" name="019faea6-624c-76c4-99a1-d7617a91a1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90345" name="019faea6-624c-76c4-99a1-d7617a91a1a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Mythenstrasse 8, 5430 Wettingen, Schweiz</w:t>
          </w:r>
        </w:p>
        <w:p>
          <w:pPr>
            <w:spacing w:before="0" w:after="0"/>
          </w:pPr>
          <w:r>
            <w:t>1110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